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2 – Planning Meeting</w:t>
      </w:r>
    </w:p>
    <w:p>
      <w:pPr>
        <w:pStyle w:val="Heading2"/>
      </w:pPr>
      <w:r>
        <w:t>1. Meeting Objectives</w:t>
      </w:r>
    </w:p>
    <w:p>
      <w:pPr>
        <w:pStyle w:val="ListBullet"/>
      </w:pPr>
      <w:r>
        <w:t>- Define goals and deliverables for the upcoming sprint.</w:t>
      </w:r>
    </w:p>
    <w:p>
      <w:pPr>
        <w:pStyle w:val="ListBullet"/>
      </w:pPr>
      <w:r>
        <w:t>- Align Data Science and Computer Science tasks with stakeholder expectations.</w:t>
      </w:r>
    </w:p>
    <w:p>
      <w:pPr>
        <w:pStyle w:val="ListBullet"/>
      </w:pPr>
      <w:r>
        <w:t>- Establish coordination and integration checkpoints.</w:t>
      </w:r>
    </w:p>
    <w:p>
      <w:pPr>
        <w:pStyle w:val="ListBullet"/>
      </w:pPr>
      <w:r>
        <w:t>- Assign responsibilities based on skill sets.</w:t>
      </w:r>
    </w:p>
    <w:p>
      <w:pPr>
        <w:pStyle w:val="Heading2"/>
      </w:pPr>
      <w:r>
        <w:t>2. Data Science Objectives (Carlos &amp; Luis)</w:t>
      </w:r>
    </w:p>
    <w:p>
      <w:pPr>
        <w:pStyle w:val="ListBullet"/>
      </w:pPr>
      <w:r>
        <w:t>- Set up modeling pipeline with clear modular components for experimentation.</w:t>
      </w:r>
    </w:p>
    <w:p>
      <w:pPr>
        <w:pStyle w:val="ListBullet"/>
      </w:pPr>
      <w:r>
        <w:t>- Begin with baseline models, document assumptions, and track evaluation metrics.</w:t>
      </w:r>
    </w:p>
    <w:p>
      <w:pPr>
        <w:pStyle w:val="ListBullet"/>
      </w:pPr>
      <w:r>
        <w:t>- Integrate initial feature engineering to improve predictive capability.</w:t>
      </w:r>
    </w:p>
    <w:p>
      <w:pPr>
        <w:pStyle w:val="ListBullet"/>
      </w:pPr>
      <w:r>
        <w:t>- Plan error analysis methods for identifying weaknesses in models.</w:t>
      </w:r>
    </w:p>
    <w:p>
      <w:pPr>
        <w:pStyle w:val="ListBullet"/>
      </w:pPr>
      <w:r>
        <w:t>- Ensure datasets are stored, versioned, and accessible via GitHub/Cloud.</w:t>
      </w:r>
    </w:p>
    <w:p>
      <w:pPr>
        <w:pStyle w:val="Heading2"/>
      </w:pPr>
      <w:r>
        <w:t>3. Computer Science Objectives (Ernesto, Miguel &amp; Chris)</w:t>
      </w:r>
    </w:p>
    <w:p>
      <w:pPr>
        <w:pStyle w:val="ListBullet"/>
      </w:pPr>
      <w:r>
        <w:t>- Build and optimize core system architecture for agentic pipeline.</w:t>
      </w:r>
    </w:p>
    <w:p>
      <w:pPr>
        <w:pStyle w:val="ListBullet"/>
      </w:pPr>
      <w:r>
        <w:t>- Expand MCP server integration with external stubs (DMV, IRS, payroll, property registry).</w:t>
      </w:r>
    </w:p>
    <w:p>
      <w:pPr>
        <w:pStyle w:val="ListBullet"/>
      </w:pPr>
      <w:r>
        <w:t>- Implement automated testing for pipeline components (unit + integration tests).</w:t>
      </w:r>
    </w:p>
    <w:p>
      <w:pPr>
        <w:pStyle w:val="ListBullet"/>
      </w:pPr>
      <w:r>
        <w:t>- Optimize OCR and document ingestion pipeline performance.</w:t>
      </w:r>
    </w:p>
    <w:p>
      <w:pPr>
        <w:pStyle w:val="ListBullet"/>
      </w:pPr>
      <w:r>
        <w:t>- Draft technical documentation covering endpoints, architecture, and data handling policies.</w:t>
      </w:r>
    </w:p>
    <w:p>
      <w:pPr>
        <w:pStyle w:val="Heading2"/>
      </w:pPr>
      <w:r>
        <w:t>4. Team Coordination</w:t>
      </w:r>
    </w:p>
    <w:p>
      <w:pPr>
        <w:pStyle w:val="ListBullet"/>
      </w:pPr>
      <w:r>
        <w:t>- Schedule daily standups for sprint progress tracking.</w:t>
      </w:r>
    </w:p>
    <w:p>
      <w:pPr>
        <w:pStyle w:val="ListBullet"/>
      </w:pPr>
      <w:r>
        <w:t>- Assign documentation responsibility for each meeting (rotating).</w:t>
      </w:r>
    </w:p>
    <w:p>
      <w:pPr>
        <w:pStyle w:val="ListBullet"/>
      </w:pPr>
      <w:r>
        <w:t>- Define integration checkpoint after mid-sprint (Day 7) to validate DS + CS interoperability.</w:t>
      </w:r>
    </w:p>
    <w:p>
      <w:pPr>
        <w:pStyle w:val="ListBullet"/>
      </w:pPr>
      <w:r>
        <w:t>- Plan sprint review and demo session with stakeholders at the end of sprint.</w:t>
      </w:r>
    </w:p>
    <w:p>
      <w:pPr>
        <w:pStyle w:val="Heading2"/>
      </w:pPr>
      <w:r>
        <w:t>5. Deliverables by End of Sprint</w:t>
      </w:r>
    </w:p>
    <w:p>
      <w:pPr>
        <w:pStyle w:val="ListBullet"/>
      </w:pPr>
      <w:r>
        <w:t>- Baseline predictive model results with documented metrics (Carlos &amp; Luis).</w:t>
      </w:r>
    </w:p>
    <w:p>
      <w:pPr>
        <w:pStyle w:val="ListBullet"/>
      </w:pPr>
      <w:r>
        <w:t>- Functional and optimized data ingestion + OCR pipeline (Ernesto, Miguel &amp; Chris).</w:t>
      </w:r>
    </w:p>
    <w:p>
      <w:pPr>
        <w:pStyle w:val="ListBullet"/>
      </w:pPr>
      <w:r>
        <w:t>- Validated MCP server integration with stubbed external services.</w:t>
      </w:r>
    </w:p>
    <w:p>
      <w:pPr>
        <w:pStyle w:val="ListBullet"/>
      </w:pPr>
      <w:r>
        <w:t>- Updated technical and project documentation stored in GitHub repo.</w:t>
      </w:r>
    </w:p>
    <w:p>
      <w:pPr>
        <w:pStyle w:val="ListBullet"/>
      </w:pPr>
      <w:r>
        <w:t>- Sprint-end demo materials prepared (slides, dashboards, pipeline walkthrough).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